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7B3" w:rsidRDefault="006937B3" w:rsidP="006937B3">
      <w:pPr>
        <w:jc w:val="center"/>
        <w:rPr>
          <w:b/>
          <w:bCs/>
        </w:rPr>
      </w:pPr>
      <w:r w:rsidRPr="009B0B52">
        <w:rPr>
          <w:b/>
          <w:bCs/>
        </w:rPr>
        <w:t xml:space="preserve">Phụ lục </w:t>
      </w:r>
      <w:r>
        <w:rPr>
          <w:b/>
          <w:bCs/>
        </w:rPr>
        <w:t>IV</w:t>
      </w:r>
    </w:p>
    <w:p w:rsidR="006937B3" w:rsidRPr="006937B3" w:rsidRDefault="006937B3" w:rsidP="006937B3">
      <w:pPr>
        <w:jc w:val="center"/>
        <w:rPr>
          <w:b/>
          <w:bCs/>
          <w:sz w:val="28"/>
          <w:szCs w:val="28"/>
        </w:rPr>
      </w:pPr>
      <w:r w:rsidRPr="006937B3">
        <w:rPr>
          <w:b/>
          <w:sz w:val="28"/>
          <w:szCs w:val="28"/>
        </w:rPr>
        <w:t>KHUNG KẾ</w:t>
      </w:r>
      <w:r w:rsidRPr="006937B3">
        <w:rPr>
          <w:b/>
          <w:sz w:val="28"/>
          <w:szCs w:val="28"/>
          <w:lang w:val="vi-VN"/>
        </w:rPr>
        <w:t xml:space="preserve"> HOẠCH BÀI DẠY</w:t>
      </w:r>
    </w:p>
    <w:p w:rsidR="006937B3" w:rsidRPr="006937B3" w:rsidRDefault="006937B3" w:rsidP="006937B3">
      <w:pPr>
        <w:jc w:val="center"/>
        <w:rPr>
          <w:bCs/>
          <w:spacing w:val="-14"/>
          <w:sz w:val="28"/>
          <w:szCs w:val="28"/>
        </w:rPr>
      </w:pPr>
      <w:r w:rsidRPr="006937B3">
        <w:rPr>
          <w:bCs/>
          <w:spacing w:val="-14"/>
          <w:sz w:val="28"/>
          <w:szCs w:val="28"/>
        </w:rPr>
        <w:t>(</w:t>
      </w:r>
      <w:r w:rsidRPr="006937B3">
        <w:rPr>
          <w:bCs/>
          <w:i/>
          <w:spacing w:val="-14"/>
          <w:sz w:val="28"/>
          <w:szCs w:val="28"/>
        </w:rPr>
        <w:t>Kèm theo Công văn số 5512/BGDĐT-GDTrH ngày 18 tháng 12 năm 2020 của Bộ GDĐT</w:t>
      </w:r>
      <w:r w:rsidRPr="006937B3">
        <w:rPr>
          <w:bCs/>
          <w:spacing w:val="-14"/>
          <w:sz w:val="28"/>
          <w:szCs w:val="28"/>
        </w:rPr>
        <w:t>)</w:t>
      </w:r>
    </w:p>
    <w:tbl>
      <w:tblPr>
        <w:tblW w:w="0" w:type="auto"/>
        <w:tblLook w:val="04A0" w:firstRow="1" w:lastRow="0" w:firstColumn="1" w:lastColumn="0" w:noHBand="0" w:noVBand="1"/>
      </w:tblPr>
      <w:tblGrid>
        <w:gridCol w:w="4715"/>
        <w:gridCol w:w="4619"/>
      </w:tblGrid>
      <w:tr w:rsidR="006937B3" w:rsidRPr="006937B3" w:rsidTr="00735F67">
        <w:trPr>
          <w:trHeight w:val="696"/>
        </w:trPr>
        <w:tc>
          <w:tcPr>
            <w:tcW w:w="4715" w:type="dxa"/>
          </w:tcPr>
          <w:p w:rsidR="006937B3" w:rsidRPr="006937B3" w:rsidRDefault="006937B3" w:rsidP="00735F67">
            <w:pPr>
              <w:jc w:val="both"/>
              <w:rPr>
                <w:b/>
                <w:bCs/>
                <w:sz w:val="28"/>
                <w:szCs w:val="28"/>
              </w:rPr>
            </w:pPr>
            <w:r w:rsidRPr="006937B3">
              <w:rPr>
                <w:b/>
                <w:bCs/>
                <w:sz w:val="28"/>
                <w:szCs w:val="28"/>
              </w:rPr>
              <w:t>Trường THCS Mạo Khê II</w:t>
            </w:r>
          </w:p>
          <w:p w:rsidR="006937B3" w:rsidRPr="006937B3" w:rsidRDefault="006937B3" w:rsidP="00735F67">
            <w:pPr>
              <w:jc w:val="both"/>
              <w:rPr>
                <w:b/>
                <w:bCs/>
                <w:sz w:val="28"/>
                <w:szCs w:val="28"/>
              </w:rPr>
            </w:pPr>
            <w:r w:rsidRPr="006937B3">
              <w:rPr>
                <w:b/>
                <w:bCs/>
                <w:sz w:val="28"/>
                <w:szCs w:val="28"/>
              </w:rPr>
              <w:t>Tổ: Văn - Sử - GDCD</w:t>
            </w:r>
          </w:p>
        </w:tc>
        <w:tc>
          <w:tcPr>
            <w:tcW w:w="4619" w:type="dxa"/>
          </w:tcPr>
          <w:p w:rsidR="006937B3" w:rsidRPr="006937B3" w:rsidRDefault="006937B3" w:rsidP="00735F67">
            <w:pPr>
              <w:jc w:val="center"/>
              <w:rPr>
                <w:sz w:val="28"/>
                <w:szCs w:val="28"/>
                <w:lang w:val="vi-VN"/>
              </w:rPr>
            </w:pPr>
            <w:r w:rsidRPr="006937B3">
              <w:rPr>
                <w:sz w:val="28"/>
                <w:szCs w:val="28"/>
                <w:lang w:val="vi-VN"/>
              </w:rPr>
              <w:t>Họ và tên giáo viên:</w:t>
            </w:r>
          </w:p>
          <w:p w:rsidR="006937B3" w:rsidRPr="006937B3" w:rsidRDefault="006937B3" w:rsidP="00735F67">
            <w:pPr>
              <w:jc w:val="center"/>
              <w:rPr>
                <w:sz w:val="28"/>
                <w:szCs w:val="28"/>
                <w:lang w:val="vi-VN"/>
              </w:rPr>
            </w:pPr>
          </w:p>
        </w:tc>
      </w:tr>
    </w:tbl>
    <w:p w:rsidR="006937B3" w:rsidRPr="006937B3" w:rsidRDefault="006937B3" w:rsidP="006937B3">
      <w:pPr>
        <w:jc w:val="center"/>
        <w:rPr>
          <w:b/>
          <w:bCs/>
          <w:sz w:val="28"/>
          <w:szCs w:val="28"/>
          <w:lang w:val="vi-VN"/>
        </w:rPr>
      </w:pPr>
    </w:p>
    <w:p w:rsidR="006937B3" w:rsidRPr="006937B3" w:rsidRDefault="006937B3" w:rsidP="006937B3">
      <w:pPr>
        <w:jc w:val="center"/>
        <w:rPr>
          <w:sz w:val="28"/>
          <w:szCs w:val="28"/>
          <w:lang w:val="sv-SE"/>
        </w:rPr>
      </w:pPr>
      <w:r w:rsidRPr="006937B3">
        <w:rPr>
          <w:sz w:val="28"/>
          <w:szCs w:val="28"/>
          <w:lang w:val="vi-VN"/>
        </w:rPr>
        <w:t>Môn học/Hoạt động giáo dục</w:t>
      </w:r>
      <w:r w:rsidRPr="006937B3">
        <w:rPr>
          <w:sz w:val="28"/>
          <w:szCs w:val="28"/>
          <w:lang w:val="sv-SE"/>
        </w:rPr>
        <w:t xml:space="preserve">: </w:t>
      </w:r>
      <w:r w:rsidR="00507BAB">
        <w:rPr>
          <w:sz w:val="28"/>
          <w:szCs w:val="28"/>
          <w:lang w:val="sv-SE"/>
        </w:rPr>
        <w:t>HĐTN</w:t>
      </w:r>
      <w:r w:rsidRPr="006937B3">
        <w:rPr>
          <w:sz w:val="28"/>
          <w:szCs w:val="28"/>
          <w:lang w:val="sv-SE"/>
        </w:rPr>
        <w:t xml:space="preserve">  lớp 6</w:t>
      </w:r>
    </w:p>
    <w:p w:rsidR="006937B3" w:rsidRDefault="006937B3" w:rsidP="006937B3">
      <w:pPr>
        <w:jc w:val="center"/>
        <w:rPr>
          <w:sz w:val="28"/>
          <w:szCs w:val="28"/>
          <w:lang w:val="sv-SE"/>
        </w:rPr>
      </w:pPr>
      <w:r w:rsidRPr="006937B3">
        <w:rPr>
          <w:sz w:val="28"/>
          <w:szCs w:val="28"/>
          <w:lang w:val="sv-SE"/>
        </w:rPr>
        <w:t xml:space="preserve"> Thời gian thực hiện: Tiế</w:t>
      </w:r>
      <w:r w:rsidR="005A2FE6">
        <w:rPr>
          <w:sz w:val="28"/>
          <w:szCs w:val="28"/>
          <w:lang w:val="sv-SE"/>
        </w:rPr>
        <w:t>t 3</w:t>
      </w:r>
      <w:bookmarkStart w:id="0" w:name="_GoBack"/>
      <w:bookmarkEnd w:id="0"/>
    </w:p>
    <w:p w:rsidR="00507BAB" w:rsidRPr="006937B3" w:rsidRDefault="00507BAB" w:rsidP="006937B3">
      <w:pPr>
        <w:jc w:val="center"/>
        <w:rPr>
          <w:sz w:val="28"/>
          <w:szCs w:val="28"/>
          <w:lang w:val="sv-SE"/>
        </w:rPr>
      </w:pPr>
    </w:p>
    <w:p w:rsidR="00507BAB" w:rsidRPr="00507BAB" w:rsidRDefault="00507BAB" w:rsidP="00507BAB">
      <w:pPr>
        <w:keepNext/>
        <w:keepLines/>
        <w:widowControl/>
        <w:tabs>
          <w:tab w:val="left" w:pos="284"/>
        </w:tabs>
        <w:spacing w:line="276" w:lineRule="auto"/>
        <w:jc w:val="center"/>
        <w:outlineLvl w:val="0"/>
        <w:rPr>
          <w:rFonts w:eastAsiaTheme="majorEastAsia"/>
          <w:b/>
          <w:bCs/>
          <w:kern w:val="0"/>
          <w:sz w:val="32"/>
          <w:szCs w:val="32"/>
          <w:lang w:val="sv-SE" w:eastAsia="en-US"/>
        </w:rPr>
      </w:pPr>
      <w:r w:rsidRPr="00507BAB">
        <w:rPr>
          <w:rFonts w:eastAsiaTheme="majorEastAsia"/>
          <w:b/>
          <w:bCs/>
          <w:kern w:val="0"/>
          <w:sz w:val="32"/>
          <w:szCs w:val="32"/>
          <w:lang w:val="sv-SE" w:eastAsia="en-US"/>
        </w:rPr>
        <w:t>CHỦ ĐỀ 1: TRƯỜNG HỌC CỦA EM – THÁNG 9</w:t>
      </w:r>
    </w:p>
    <w:p w:rsidR="00507BAB" w:rsidRPr="00507BAB" w:rsidRDefault="00507BAB" w:rsidP="00507BAB">
      <w:pPr>
        <w:widowControl/>
        <w:spacing w:after="200" w:line="276" w:lineRule="auto"/>
        <w:rPr>
          <w:rFonts w:asciiTheme="minorHAnsi" w:eastAsiaTheme="minorHAnsi" w:hAnsiTheme="minorHAnsi" w:cstheme="minorBidi"/>
          <w:kern w:val="0"/>
          <w:sz w:val="22"/>
          <w:szCs w:val="22"/>
          <w:lang w:val="sv-SE" w:eastAsia="en-US"/>
        </w:rPr>
      </w:pPr>
    </w:p>
    <w:p w:rsidR="00507BAB" w:rsidRPr="00507BAB" w:rsidRDefault="00507BAB" w:rsidP="00507BAB">
      <w:pPr>
        <w:widowControl/>
        <w:tabs>
          <w:tab w:val="left" w:pos="284"/>
        </w:tabs>
        <w:spacing w:line="276" w:lineRule="auto"/>
        <w:jc w:val="both"/>
        <w:rPr>
          <w:rFonts w:eastAsiaTheme="minorHAnsi"/>
          <w:b/>
          <w:kern w:val="0"/>
          <w:sz w:val="28"/>
          <w:szCs w:val="28"/>
          <w:lang w:val="sv-SE" w:eastAsia="en-US"/>
        </w:rPr>
      </w:pPr>
      <w:r w:rsidRPr="00507BAB">
        <w:rPr>
          <w:rFonts w:eastAsiaTheme="minorHAnsi"/>
          <w:b/>
          <w:kern w:val="0"/>
          <w:sz w:val="28"/>
          <w:szCs w:val="28"/>
          <w:lang w:val="sv-SE" w:eastAsia="en-US"/>
        </w:rPr>
        <w:t xml:space="preserve">MỤC TIÊU – YÊU CẦU CẦN ĐẠT: </w:t>
      </w:r>
    </w:p>
    <w:p w:rsidR="00507BAB" w:rsidRPr="00507BAB" w:rsidRDefault="00507BAB" w:rsidP="00507BAB">
      <w:pPr>
        <w:widowControl/>
        <w:numPr>
          <w:ilvl w:val="0"/>
          <w:numId w:val="17"/>
        </w:numPr>
        <w:tabs>
          <w:tab w:val="left" w:pos="284"/>
        </w:tabs>
        <w:spacing w:after="200" w:line="276" w:lineRule="auto"/>
        <w:ind w:left="0" w:firstLine="0"/>
        <w:contextualSpacing/>
        <w:jc w:val="both"/>
        <w:rPr>
          <w:rFonts w:eastAsiaTheme="minorHAnsi"/>
          <w:kern w:val="0"/>
          <w:sz w:val="28"/>
          <w:szCs w:val="28"/>
          <w:lang w:val="sv-SE" w:eastAsia="en-US"/>
        </w:rPr>
      </w:pPr>
      <w:r w:rsidRPr="00507BAB">
        <w:rPr>
          <w:rFonts w:eastAsiaTheme="minorHAnsi"/>
          <w:kern w:val="0"/>
          <w:sz w:val="28"/>
          <w:szCs w:val="28"/>
          <w:lang w:val="sv-SE" w:eastAsia="en-US"/>
        </w:rPr>
        <w:t>Bày tỏ được những cảm xúc của mình khi trở thành HS lớp 6</w:t>
      </w:r>
    </w:p>
    <w:p w:rsidR="00507BAB" w:rsidRPr="00507BAB" w:rsidRDefault="00507BAB" w:rsidP="00507BAB">
      <w:pPr>
        <w:widowControl/>
        <w:numPr>
          <w:ilvl w:val="0"/>
          <w:numId w:val="17"/>
        </w:numPr>
        <w:tabs>
          <w:tab w:val="left" w:pos="284"/>
        </w:tabs>
        <w:spacing w:after="200" w:line="276" w:lineRule="auto"/>
        <w:ind w:left="0" w:firstLine="0"/>
        <w:contextualSpacing/>
        <w:jc w:val="both"/>
        <w:rPr>
          <w:rFonts w:eastAsiaTheme="minorHAnsi"/>
          <w:kern w:val="0"/>
          <w:sz w:val="28"/>
          <w:szCs w:val="28"/>
          <w:lang w:val="sv-SE" w:eastAsia="en-US"/>
        </w:rPr>
      </w:pPr>
      <w:r w:rsidRPr="00507BAB">
        <w:rPr>
          <w:rFonts w:eastAsiaTheme="minorHAnsi"/>
          <w:kern w:val="0"/>
          <w:sz w:val="28"/>
          <w:szCs w:val="28"/>
          <w:lang w:val="sv-SE" w:eastAsia="en-US"/>
        </w:rPr>
        <w:t>Giới thiệu được những nét nổi bật của nhà trường và chủ động, tự giác tham gia xây dựng truyền thống nhà trường.</w:t>
      </w:r>
    </w:p>
    <w:p w:rsidR="00507BAB" w:rsidRPr="00507BAB" w:rsidRDefault="00507BAB" w:rsidP="00507BAB">
      <w:pPr>
        <w:widowControl/>
        <w:numPr>
          <w:ilvl w:val="0"/>
          <w:numId w:val="17"/>
        </w:numPr>
        <w:tabs>
          <w:tab w:val="left" w:pos="284"/>
        </w:tabs>
        <w:spacing w:after="200" w:line="276" w:lineRule="auto"/>
        <w:ind w:left="0" w:firstLine="0"/>
        <w:contextualSpacing/>
        <w:jc w:val="both"/>
        <w:rPr>
          <w:rFonts w:eastAsiaTheme="minorHAnsi"/>
          <w:kern w:val="0"/>
          <w:sz w:val="28"/>
          <w:szCs w:val="28"/>
          <w:lang w:val="sv-SE" w:eastAsia="en-US"/>
        </w:rPr>
      </w:pPr>
      <w:r w:rsidRPr="00507BAB">
        <w:rPr>
          <w:rFonts w:eastAsiaTheme="minorHAnsi"/>
          <w:kern w:val="0"/>
          <w:sz w:val="28"/>
          <w:szCs w:val="28"/>
          <w:lang w:val="sv-SE" w:eastAsia="en-US"/>
        </w:rPr>
        <w:t>Biết chăm sóc bản thân và điều chỉnh bản thân để phù hợp với môi trường học tập mới, phù hợp với hoàn cảnh gia tiếp.</w:t>
      </w:r>
    </w:p>
    <w:p w:rsidR="00507BAB" w:rsidRPr="00507BAB" w:rsidRDefault="00507BAB" w:rsidP="00507BAB">
      <w:pPr>
        <w:widowControl/>
        <w:numPr>
          <w:ilvl w:val="0"/>
          <w:numId w:val="17"/>
        </w:numPr>
        <w:tabs>
          <w:tab w:val="left" w:pos="284"/>
        </w:tabs>
        <w:spacing w:after="200" w:line="276" w:lineRule="auto"/>
        <w:ind w:left="0" w:firstLine="0"/>
        <w:contextualSpacing/>
        <w:jc w:val="both"/>
        <w:rPr>
          <w:rFonts w:eastAsiaTheme="minorHAnsi"/>
          <w:kern w:val="0"/>
          <w:sz w:val="28"/>
          <w:szCs w:val="28"/>
          <w:lang w:val="sv-SE" w:eastAsia="en-US"/>
        </w:rPr>
      </w:pPr>
      <w:r w:rsidRPr="00507BAB">
        <w:rPr>
          <w:rFonts w:eastAsiaTheme="minorHAnsi"/>
          <w:kern w:val="0"/>
          <w:sz w:val="28"/>
          <w:szCs w:val="28"/>
          <w:lang w:val="sv-SE" w:eastAsia="en-US"/>
        </w:rPr>
        <w:t>Thiết lập được mối quan hệ với bạn bè</w:t>
      </w:r>
    </w:p>
    <w:p w:rsidR="00507BAB" w:rsidRPr="00507BAB" w:rsidRDefault="00507BAB" w:rsidP="00507BAB">
      <w:pPr>
        <w:widowControl/>
        <w:numPr>
          <w:ilvl w:val="0"/>
          <w:numId w:val="17"/>
        </w:numPr>
        <w:tabs>
          <w:tab w:val="left" w:pos="284"/>
        </w:tabs>
        <w:spacing w:after="200" w:line="276" w:lineRule="auto"/>
        <w:ind w:left="0" w:firstLine="0"/>
        <w:contextualSpacing/>
        <w:jc w:val="both"/>
        <w:rPr>
          <w:rFonts w:eastAsiaTheme="minorHAnsi"/>
          <w:kern w:val="0"/>
          <w:sz w:val="28"/>
          <w:szCs w:val="28"/>
          <w:lang w:val="sv-SE" w:eastAsia="en-US"/>
        </w:rPr>
      </w:pPr>
      <w:r w:rsidRPr="00507BAB">
        <w:rPr>
          <w:rFonts w:eastAsiaTheme="minorHAnsi"/>
          <w:kern w:val="0"/>
          <w:sz w:val="28"/>
          <w:szCs w:val="28"/>
          <w:lang w:val="sv-SE" w:eastAsia="en-US"/>
        </w:rPr>
        <w:t>Tham gia các hoạt động giáo dục theo chủ đề của Đội Thiếu niên Tiền phong Hồ Chí Minh.</w:t>
      </w:r>
    </w:p>
    <w:p w:rsidR="00507BAB" w:rsidRPr="00507BAB" w:rsidRDefault="00507BAB" w:rsidP="00507BAB">
      <w:pPr>
        <w:widowControl/>
        <w:tabs>
          <w:tab w:val="left" w:pos="284"/>
        </w:tabs>
        <w:spacing w:line="276" w:lineRule="auto"/>
        <w:contextualSpacing/>
        <w:jc w:val="both"/>
        <w:rPr>
          <w:rFonts w:eastAsiaTheme="minorHAnsi"/>
          <w:kern w:val="0"/>
          <w:sz w:val="28"/>
          <w:szCs w:val="28"/>
          <w:lang w:val="sv-SE" w:eastAsia="en-US"/>
        </w:rPr>
      </w:pPr>
    </w:p>
    <w:p w:rsidR="00507BAB" w:rsidRPr="00507BAB" w:rsidRDefault="00507BAB" w:rsidP="00507BAB">
      <w:pPr>
        <w:keepNext/>
        <w:keepLines/>
        <w:widowControl/>
        <w:tabs>
          <w:tab w:val="left" w:pos="284"/>
        </w:tabs>
        <w:spacing w:line="276" w:lineRule="auto"/>
        <w:jc w:val="center"/>
        <w:outlineLvl w:val="0"/>
        <w:rPr>
          <w:rFonts w:eastAsiaTheme="majorEastAsia" w:cstheme="majorBidi"/>
          <w:b/>
          <w:bCs/>
          <w:kern w:val="0"/>
          <w:sz w:val="32"/>
          <w:szCs w:val="32"/>
          <w:lang w:val="sv-SE" w:eastAsia="en-US"/>
        </w:rPr>
      </w:pPr>
      <w:r w:rsidRPr="00507BAB">
        <w:rPr>
          <w:rFonts w:eastAsiaTheme="majorEastAsia" w:cstheme="majorBidi"/>
          <w:b/>
          <w:bCs/>
          <w:kern w:val="0"/>
          <w:sz w:val="32"/>
          <w:szCs w:val="32"/>
          <w:lang w:val="sv-SE" w:eastAsia="en-US"/>
        </w:rPr>
        <w:t>TRƯỜNG HỌC MỚI CỦA EM</w:t>
      </w:r>
    </w:p>
    <w:p w:rsidR="00507BAB" w:rsidRPr="00507BAB" w:rsidRDefault="00507BAB" w:rsidP="00507BAB">
      <w:pPr>
        <w:widowControl/>
        <w:tabs>
          <w:tab w:val="left" w:pos="284"/>
        </w:tabs>
        <w:spacing w:line="276" w:lineRule="auto"/>
        <w:jc w:val="both"/>
        <w:rPr>
          <w:rFonts w:eastAsiaTheme="minorHAnsi"/>
          <w:b/>
          <w:kern w:val="0"/>
          <w:sz w:val="28"/>
          <w:szCs w:val="28"/>
          <w:lang w:val="sv-SE" w:eastAsia="en-US"/>
        </w:rPr>
      </w:pPr>
      <w:r w:rsidRPr="00507BAB">
        <w:rPr>
          <w:rFonts w:eastAsiaTheme="minorHAnsi"/>
          <w:b/>
          <w:kern w:val="0"/>
          <w:sz w:val="28"/>
          <w:szCs w:val="28"/>
          <w:lang w:val="sv-SE" w:eastAsia="en-US"/>
        </w:rPr>
        <w:t xml:space="preserve">I. MỤC TIÊU: </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b/>
          <w:i/>
          <w:kern w:val="0"/>
          <w:sz w:val="28"/>
          <w:szCs w:val="28"/>
          <w:lang w:val="sv-SE" w:eastAsia="en-US"/>
        </w:rPr>
        <w:t xml:space="preserve">1. Về kiến thức: </w:t>
      </w:r>
      <w:r w:rsidRPr="00507BAB">
        <w:rPr>
          <w:rFonts w:eastAsiaTheme="minorHAnsi"/>
          <w:kern w:val="0"/>
          <w:sz w:val="28"/>
          <w:szCs w:val="28"/>
          <w:lang w:val="sv-SE" w:eastAsia="en-US"/>
        </w:rPr>
        <w:t>Tìm hiểu những thông tin cơ bản về ngôi trường mới mà em theo học.</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b/>
          <w:i/>
          <w:kern w:val="0"/>
          <w:sz w:val="28"/>
          <w:szCs w:val="28"/>
          <w:lang w:val="sv-SE" w:eastAsia="en-US"/>
        </w:rPr>
        <w:t xml:space="preserve">2. Về năng lực: </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Tự chủ và tự học: Tự giác học tập, lao động; kiên trì thực hiện mục tiêu học tập</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Giao tiếp với hợp tác: Hình thành kĩ năng kết bạn với những người bạn mới; hợp tác với các bạn trong lớp và các hoạt động; cùng bạn bè tham gia giải quyết nhiệm vụ học tập.</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Giải quyết vấn đề sáng tạo: Tự xây dựng kế hoạch hoạt động của lớp</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Thích ứng với cuộc sống: Tự tin và thích ứng với môi trường học tập mới.</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Tổ chức và thiết kế hoạt động: Lập kế hoạch hoạt động.</w:t>
      </w:r>
    </w:p>
    <w:p w:rsidR="00507BAB" w:rsidRPr="00507BAB" w:rsidRDefault="00507BAB" w:rsidP="00507BAB">
      <w:pPr>
        <w:widowControl/>
        <w:tabs>
          <w:tab w:val="left" w:pos="284"/>
        </w:tabs>
        <w:spacing w:line="276" w:lineRule="auto"/>
        <w:jc w:val="both"/>
        <w:rPr>
          <w:rFonts w:eastAsiaTheme="minorHAnsi"/>
          <w:b/>
          <w:i/>
          <w:kern w:val="0"/>
          <w:sz w:val="28"/>
          <w:szCs w:val="28"/>
          <w:lang w:val="sv-SE" w:eastAsia="en-US"/>
        </w:rPr>
      </w:pPr>
      <w:r w:rsidRPr="00507BAB">
        <w:rPr>
          <w:rFonts w:eastAsiaTheme="minorHAnsi"/>
          <w:b/>
          <w:i/>
          <w:kern w:val="0"/>
          <w:sz w:val="28"/>
          <w:szCs w:val="28"/>
          <w:lang w:val="sv-SE" w:eastAsia="en-US"/>
        </w:rPr>
        <w:t xml:space="preserve">3. Về phẩm chất: </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Yêu nước: Yêu quý và tự hào về trường, tự hào là HS của trường; yêu quý, trân trọng và có ý thức giữ gìn công trình, cảnh quan sư phạm của nhà trường.</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Trách nhiệm: Tích cực hoàn thành nhiệm vụ học tập, lao động.</w:t>
      </w:r>
    </w:p>
    <w:p w:rsidR="00507BAB" w:rsidRPr="00507BAB" w:rsidRDefault="00507BAB" w:rsidP="00507BAB">
      <w:pPr>
        <w:widowControl/>
        <w:tabs>
          <w:tab w:val="left" w:pos="284"/>
        </w:tabs>
        <w:spacing w:line="276" w:lineRule="auto"/>
        <w:jc w:val="both"/>
        <w:rPr>
          <w:rFonts w:eastAsiaTheme="minorHAnsi"/>
          <w:b/>
          <w:kern w:val="0"/>
          <w:sz w:val="28"/>
          <w:szCs w:val="28"/>
          <w:lang w:val="sv-SE" w:eastAsia="en-US"/>
        </w:rPr>
      </w:pPr>
      <w:r w:rsidRPr="00507BAB">
        <w:rPr>
          <w:rFonts w:eastAsiaTheme="minorHAnsi"/>
          <w:b/>
          <w:kern w:val="0"/>
          <w:sz w:val="28"/>
          <w:szCs w:val="28"/>
          <w:lang w:val="sv-SE" w:eastAsia="en-US"/>
        </w:rPr>
        <w:t>II. THIẾT BỊ DẠY HỌC VÀ HỌC LIỆU</w:t>
      </w:r>
    </w:p>
    <w:p w:rsidR="00507BAB" w:rsidRPr="00507BAB" w:rsidRDefault="00507BAB" w:rsidP="00507BAB">
      <w:pPr>
        <w:widowControl/>
        <w:tabs>
          <w:tab w:val="left" w:pos="284"/>
        </w:tabs>
        <w:spacing w:line="276" w:lineRule="auto"/>
        <w:jc w:val="both"/>
        <w:rPr>
          <w:rFonts w:eastAsiaTheme="minorHAnsi"/>
          <w:b/>
          <w:kern w:val="0"/>
          <w:sz w:val="28"/>
          <w:szCs w:val="28"/>
          <w:lang w:val="sv-SE" w:eastAsia="en-US"/>
        </w:rPr>
      </w:pPr>
      <w:r w:rsidRPr="00507BAB">
        <w:rPr>
          <w:rFonts w:eastAsiaTheme="minorHAnsi"/>
          <w:b/>
          <w:kern w:val="0"/>
          <w:sz w:val="28"/>
          <w:szCs w:val="28"/>
          <w:lang w:val="sv-SE" w:eastAsia="en-US"/>
        </w:rPr>
        <w:t xml:space="preserve">1. Đối với GV: </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Hướng dẫn HS tìm hiểu những thông tin về trường trung học cơ sở mà các em theo học.</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Chuẩn bị giấy A4, A0, giấy nhớ, giấy màu, giấy bìa, bìa cứng, bút dạ, bút bi, bút chì, bút màu, ghim, hồ dán…</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kern w:val="0"/>
          <w:sz w:val="28"/>
          <w:szCs w:val="28"/>
          <w:lang w:val="sv-SE" w:eastAsia="en-US"/>
        </w:rPr>
        <w:t>- Những lá thăm ghi tên các hoạt động trong nhà trường.</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b/>
          <w:kern w:val="0"/>
          <w:sz w:val="28"/>
          <w:szCs w:val="28"/>
          <w:lang w:val="sv-SE" w:eastAsia="en-US"/>
        </w:rPr>
        <w:lastRenderedPageBreak/>
        <w:t xml:space="preserve">2. Đối với HS: </w:t>
      </w:r>
      <w:r w:rsidRPr="00507BAB">
        <w:rPr>
          <w:rFonts w:eastAsiaTheme="minorHAnsi"/>
          <w:kern w:val="0"/>
          <w:sz w:val="28"/>
          <w:szCs w:val="28"/>
          <w:lang w:val="sv-SE" w:eastAsia="en-US"/>
        </w:rPr>
        <w:t>sgk, dụng cụ học tập, đọc trước bài học theo hướng dẫn của GV.</w:t>
      </w:r>
    </w:p>
    <w:p w:rsidR="00507BAB" w:rsidRPr="00507BAB" w:rsidRDefault="00507BAB" w:rsidP="00507BAB">
      <w:pPr>
        <w:widowControl/>
        <w:tabs>
          <w:tab w:val="left" w:pos="284"/>
        </w:tabs>
        <w:spacing w:line="276" w:lineRule="auto"/>
        <w:jc w:val="both"/>
        <w:rPr>
          <w:rFonts w:eastAsiaTheme="minorHAnsi"/>
          <w:b/>
          <w:kern w:val="0"/>
          <w:sz w:val="28"/>
          <w:szCs w:val="28"/>
          <w:lang w:val="sv-SE" w:eastAsia="en-US"/>
        </w:rPr>
      </w:pPr>
      <w:r w:rsidRPr="00507BAB">
        <w:rPr>
          <w:rFonts w:eastAsiaTheme="minorHAnsi"/>
          <w:b/>
          <w:kern w:val="0"/>
          <w:sz w:val="28"/>
          <w:szCs w:val="28"/>
          <w:lang w:val="sv-SE" w:eastAsia="en-US"/>
        </w:rPr>
        <w:t>III. TIẾN TRÌNH DẠY HỌC</w:t>
      </w:r>
    </w:p>
    <w:p w:rsidR="00507BAB" w:rsidRPr="00507BAB" w:rsidRDefault="00507BAB" w:rsidP="00507BAB">
      <w:pPr>
        <w:widowControl/>
        <w:tabs>
          <w:tab w:val="left" w:pos="284"/>
        </w:tabs>
        <w:spacing w:line="276" w:lineRule="auto"/>
        <w:jc w:val="both"/>
        <w:rPr>
          <w:rFonts w:eastAsiaTheme="minorHAnsi"/>
          <w:b/>
          <w:kern w:val="0"/>
          <w:sz w:val="28"/>
          <w:szCs w:val="28"/>
          <w:lang w:val="sv-SE" w:eastAsia="en-US"/>
        </w:rPr>
      </w:pPr>
    </w:p>
    <w:p w:rsidR="00507BAB" w:rsidRPr="00507BAB" w:rsidRDefault="00507BAB" w:rsidP="00507BAB">
      <w:pPr>
        <w:keepNext/>
        <w:keepLines/>
        <w:widowControl/>
        <w:tabs>
          <w:tab w:val="left" w:pos="284"/>
        </w:tabs>
        <w:spacing w:line="276" w:lineRule="auto"/>
        <w:jc w:val="center"/>
        <w:outlineLvl w:val="1"/>
        <w:rPr>
          <w:rFonts w:eastAsiaTheme="majorEastAsia"/>
          <w:b/>
          <w:bCs/>
          <w:i/>
          <w:kern w:val="0"/>
          <w:sz w:val="28"/>
          <w:szCs w:val="28"/>
          <w:lang w:val="sv-SE" w:eastAsia="en-US"/>
        </w:rPr>
      </w:pPr>
      <w:r w:rsidRPr="00507BAB">
        <w:rPr>
          <w:rFonts w:eastAsiaTheme="majorEastAsia"/>
          <w:b/>
          <w:bCs/>
          <w:i/>
          <w:kern w:val="0"/>
          <w:sz w:val="28"/>
          <w:szCs w:val="28"/>
          <w:lang w:val="sv-SE" w:eastAsia="en-US"/>
        </w:rPr>
        <w:t>TUẦN 1 – TIẾT 2: HOẠT ĐỘNG GIÁO DỤC</w:t>
      </w:r>
    </w:p>
    <w:p w:rsidR="00507BAB" w:rsidRPr="00507BAB" w:rsidRDefault="00507BAB" w:rsidP="00507BAB">
      <w:pPr>
        <w:widowControl/>
        <w:tabs>
          <w:tab w:val="left" w:pos="284"/>
        </w:tabs>
        <w:spacing w:line="276" w:lineRule="auto"/>
        <w:jc w:val="center"/>
        <w:rPr>
          <w:rFonts w:eastAsiaTheme="minorHAnsi"/>
          <w:b/>
          <w:kern w:val="0"/>
          <w:sz w:val="28"/>
          <w:szCs w:val="28"/>
          <w:lang w:val="sv-SE" w:eastAsia="en-US"/>
        </w:rPr>
      </w:pPr>
      <w:r w:rsidRPr="00507BAB">
        <w:rPr>
          <w:rFonts w:eastAsiaTheme="minorHAnsi"/>
          <w:b/>
          <w:kern w:val="0"/>
          <w:sz w:val="28"/>
          <w:szCs w:val="28"/>
          <w:lang w:val="sv-SE" w:eastAsia="en-US"/>
        </w:rPr>
        <w:t>- Cảm xúc khi trở thành học sinh lớp 6.</w:t>
      </w:r>
    </w:p>
    <w:p w:rsidR="00507BAB" w:rsidRPr="00507BAB" w:rsidRDefault="00507BAB" w:rsidP="00507BAB">
      <w:pPr>
        <w:widowControl/>
        <w:tabs>
          <w:tab w:val="left" w:pos="284"/>
        </w:tabs>
        <w:spacing w:line="276" w:lineRule="auto"/>
        <w:jc w:val="center"/>
        <w:rPr>
          <w:rFonts w:eastAsiaTheme="minorHAnsi"/>
          <w:b/>
          <w:kern w:val="0"/>
          <w:sz w:val="28"/>
          <w:szCs w:val="28"/>
          <w:lang w:val="sv-SE" w:eastAsia="en-US"/>
        </w:rPr>
      </w:pPr>
      <w:r w:rsidRPr="00507BAB">
        <w:rPr>
          <w:rFonts w:eastAsiaTheme="minorHAnsi"/>
          <w:b/>
          <w:kern w:val="0"/>
          <w:sz w:val="28"/>
          <w:szCs w:val="28"/>
          <w:lang w:val="sv-SE" w:eastAsia="en-US"/>
        </w:rPr>
        <w:t>- Giới thiệu về trường học mới của em</w:t>
      </w:r>
    </w:p>
    <w:p w:rsidR="00507BAB" w:rsidRPr="00507BAB" w:rsidRDefault="00507BAB" w:rsidP="00507BAB">
      <w:pPr>
        <w:widowControl/>
        <w:tabs>
          <w:tab w:val="left" w:pos="284"/>
        </w:tabs>
        <w:spacing w:line="276" w:lineRule="auto"/>
        <w:jc w:val="both"/>
        <w:rPr>
          <w:rFonts w:eastAsiaTheme="minorHAnsi"/>
          <w:b/>
          <w:kern w:val="0"/>
          <w:sz w:val="28"/>
          <w:szCs w:val="28"/>
          <w:lang w:val="sv-SE" w:eastAsia="en-US"/>
        </w:rPr>
      </w:pPr>
      <w:r w:rsidRPr="00507BAB">
        <w:rPr>
          <w:rFonts w:eastAsiaTheme="minorHAnsi"/>
          <w:b/>
          <w:kern w:val="0"/>
          <w:sz w:val="28"/>
          <w:szCs w:val="28"/>
          <w:lang w:val="sv-SE" w:eastAsia="en-US"/>
        </w:rPr>
        <w:t>Hoạt động 1: Cảm xúc khi trở thành học sinh lớp 6</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b/>
          <w:kern w:val="0"/>
          <w:sz w:val="28"/>
          <w:szCs w:val="28"/>
          <w:lang w:val="sv-SE" w:eastAsia="en-US"/>
        </w:rPr>
        <w:t xml:space="preserve">a. Mục tiêu: </w:t>
      </w:r>
      <w:r w:rsidRPr="00507BAB">
        <w:rPr>
          <w:rFonts w:eastAsiaTheme="minorHAnsi"/>
          <w:kern w:val="0"/>
          <w:sz w:val="28"/>
          <w:szCs w:val="28"/>
          <w:lang w:val="sv-SE" w:eastAsia="en-US"/>
        </w:rPr>
        <w:t>HS nói lên được những cảm xúc của mình trước khi trở thành HS lớp 6.</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b/>
          <w:kern w:val="0"/>
          <w:sz w:val="28"/>
          <w:szCs w:val="28"/>
          <w:lang w:val="sv-SE" w:eastAsia="en-US"/>
        </w:rPr>
        <w:t xml:space="preserve">b. Nội dung: </w:t>
      </w:r>
      <w:r w:rsidRPr="00507BAB">
        <w:rPr>
          <w:rFonts w:eastAsiaTheme="minorHAnsi"/>
          <w:kern w:val="0"/>
          <w:sz w:val="28"/>
          <w:szCs w:val="28"/>
          <w:lang w:val="sv-SE" w:eastAsia="en-US"/>
        </w:rPr>
        <w:t>GV hướng dẫn, HS thảo luận, trả lời câu hỏi.</w:t>
      </w:r>
    </w:p>
    <w:p w:rsidR="00507BAB" w:rsidRPr="00507BAB" w:rsidRDefault="00507BAB" w:rsidP="00507BAB">
      <w:pPr>
        <w:widowControl/>
        <w:tabs>
          <w:tab w:val="left" w:pos="284"/>
        </w:tabs>
        <w:spacing w:line="276" w:lineRule="auto"/>
        <w:jc w:val="both"/>
        <w:rPr>
          <w:rFonts w:eastAsiaTheme="minorHAnsi"/>
          <w:kern w:val="0"/>
          <w:sz w:val="28"/>
          <w:szCs w:val="28"/>
          <w:lang w:val="sv-SE" w:eastAsia="en-US"/>
        </w:rPr>
      </w:pPr>
      <w:r w:rsidRPr="00507BAB">
        <w:rPr>
          <w:rFonts w:eastAsiaTheme="minorHAnsi"/>
          <w:b/>
          <w:kern w:val="0"/>
          <w:sz w:val="28"/>
          <w:szCs w:val="28"/>
          <w:lang w:val="sv-SE" w:eastAsia="en-US"/>
        </w:rPr>
        <w:t xml:space="preserve">c. Sản phẩm: </w:t>
      </w:r>
      <w:r w:rsidRPr="00507BAB">
        <w:rPr>
          <w:rFonts w:eastAsiaTheme="minorHAnsi"/>
          <w:kern w:val="0"/>
          <w:sz w:val="28"/>
          <w:szCs w:val="28"/>
          <w:lang w:val="sv-SE" w:eastAsia="en-US"/>
        </w:rPr>
        <w:t>Câu trả lời của HS.</w:t>
      </w:r>
    </w:p>
    <w:p w:rsidR="00507BAB" w:rsidRPr="00507BAB" w:rsidRDefault="00507BAB" w:rsidP="00507BAB">
      <w:pPr>
        <w:widowControl/>
        <w:tabs>
          <w:tab w:val="left" w:pos="284"/>
        </w:tabs>
        <w:spacing w:line="276" w:lineRule="auto"/>
        <w:jc w:val="both"/>
        <w:rPr>
          <w:rFonts w:eastAsiaTheme="minorHAnsi"/>
          <w:b/>
          <w:kern w:val="0"/>
          <w:sz w:val="28"/>
          <w:szCs w:val="28"/>
          <w:lang w:val="sv-SE" w:eastAsia="en-US"/>
        </w:rPr>
      </w:pPr>
      <w:r w:rsidRPr="00507BAB">
        <w:rPr>
          <w:rFonts w:eastAsiaTheme="minorHAnsi"/>
          <w:b/>
          <w:kern w:val="0"/>
          <w:sz w:val="28"/>
          <w:szCs w:val="28"/>
          <w:lang w:val="sv-SE" w:eastAsia="en-US"/>
        </w:rPr>
        <w:t xml:space="preserve">d. Tổ chức thực hiện: </w:t>
      </w:r>
    </w:p>
    <w:tbl>
      <w:tblPr>
        <w:tblStyle w:val="TableGrid1"/>
        <w:tblW w:w="0" w:type="auto"/>
        <w:tblInd w:w="108" w:type="dxa"/>
        <w:tblLook w:val="04A0" w:firstRow="1" w:lastRow="0" w:firstColumn="1" w:lastColumn="0" w:noHBand="0" w:noVBand="1"/>
      </w:tblPr>
      <w:tblGrid>
        <w:gridCol w:w="5539"/>
        <w:gridCol w:w="4435"/>
      </w:tblGrid>
      <w:tr w:rsidR="00507BAB" w:rsidRPr="00507BAB" w:rsidTr="003C7D65">
        <w:tc>
          <w:tcPr>
            <w:tcW w:w="5670" w:type="dxa"/>
          </w:tcPr>
          <w:p w:rsidR="00507BAB" w:rsidRPr="00507BAB" w:rsidRDefault="00507BAB" w:rsidP="00507BAB">
            <w:pPr>
              <w:widowControl/>
              <w:tabs>
                <w:tab w:val="left" w:pos="284"/>
              </w:tabs>
              <w:spacing w:line="276" w:lineRule="auto"/>
              <w:jc w:val="center"/>
              <w:rPr>
                <w:rFonts w:ascii="Times New Roman" w:eastAsiaTheme="minorHAnsi" w:hAnsi="Times New Roman"/>
                <w:b/>
                <w:kern w:val="0"/>
                <w:sz w:val="28"/>
                <w:szCs w:val="28"/>
                <w:lang w:val="sv-SE" w:eastAsia="en-US"/>
              </w:rPr>
            </w:pPr>
            <w:r w:rsidRPr="00507BAB">
              <w:rPr>
                <w:rFonts w:ascii="Times New Roman" w:eastAsiaTheme="minorHAnsi" w:hAnsi="Times New Roman"/>
                <w:b/>
                <w:kern w:val="0"/>
                <w:sz w:val="28"/>
                <w:szCs w:val="28"/>
                <w:lang w:val="sv-SE" w:eastAsia="en-US"/>
              </w:rPr>
              <w:t>HOẠT ĐỘNG CỦA GV - HS</w:t>
            </w:r>
          </w:p>
        </w:tc>
        <w:tc>
          <w:tcPr>
            <w:tcW w:w="4536" w:type="dxa"/>
          </w:tcPr>
          <w:p w:rsidR="00507BAB" w:rsidRPr="00507BAB" w:rsidRDefault="00507BAB" w:rsidP="00507BAB">
            <w:pPr>
              <w:widowControl/>
              <w:tabs>
                <w:tab w:val="left" w:pos="284"/>
              </w:tabs>
              <w:spacing w:line="276" w:lineRule="auto"/>
              <w:jc w:val="center"/>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DỰ KIẾN SẢN PHẨM</w:t>
            </w:r>
          </w:p>
        </w:tc>
      </w:tr>
      <w:tr w:rsidR="00507BAB" w:rsidRPr="00507BAB" w:rsidTr="003C7D65">
        <w:tc>
          <w:tcPr>
            <w:tcW w:w="5670" w:type="dxa"/>
          </w:tcPr>
          <w:p w:rsidR="00507BAB" w:rsidRPr="00507BAB" w:rsidRDefault="00507BAB" w:rsidP="00507BAB">
            <w:pPr>
              <w:widowControl/>
              <w:tabs>
                <w:tab w:val="left" w:pos="284"/>
              </w:tabs>
              <w:spacing w:line="276" w:lineRule="auto"/>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Bước 1: GV chuyển giao nhiệm vụ học tập</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xml:space="preserve">- GV tổ chức cho HS chia sẻ cặp đôi về nội dung sau: </w:t>
            </w:r>
          </w:p>
          <w:p w:rsidR="00507BAB" w:rsidRPr="00507BAB" w:rsidRDefault="00507BAB" w:rsidP="00507BAB">
            <w:pPr>
              <w:widowControl/>
              <w:tabs>
                <w:tab w:val="left" w:pos="284"/>
              </w:tabs>
              <w:spacing w:line="276" w:lineRule="auto"/>
              <w:rPr>
                <w:rFonts w:ascii="Times New Roman" w:eastAsiaTheme="minorHAnsi" w:hAnsi="Times New Roman"/>
                <w:i/>
                <w:kern w:val="0"/>
                <w:sz w:val="28"/>
                <w:szCs w:val="28"/>
                <w:lang w:eastAsia="en-US"/>
              </w:rPr>
            </w:pPr>
            <w:r w:rsidRPr="00507BAB">
              <w:rPr>
                <w:rFonts w:ascii="Times New Roman" w:eastAsiaTheme="minorHAnsi" w:hAnsi="Times New Roman"/>
                <w:i/>
                <w:kern w:val="0"/>
                <w:sz w:val="28"/>
                <w:szCs w:val="28"/>
                <w:lang w:eastAsia="en-US"/>
              </w:rPr>
              <w:t>+ Em cảm thấy như thế nào khi trở thành HS lớp 6?</w:t>
            </w:r>
          </w:p>
          <w:p w:rsidR="00507BAB" w:rsidRPr="00507BAB" w:rsidRDefault="00507BAB" w:rsidP="00507BAB">
            <w:pPr>
              <w:widowControl/>
              <w:tabs>
                <w:tab w:val="left" w:pos="284"/>
              </w:tabs>
              <w:spacing w:line="276" w:lineRule="auto"/>
              <w:rPr>
                <w:rFonts w:ascii="Times New Roman" w:eastAsiaTheme="minorHAnsi" w:hAnsi="Times New Roman"/>
                <w:i/>
                <w:kern w:val="0"/>
                <w:sz w:val="28"/>
                <w:szCs w:val="28"/>
                <w:lang w:eastAsia="en-US"/>
              </w:rPr>
            </w:pPr>
            <w:r w:rsidRPr="00507BAB">
              <w:rPr>
                <w:rFonts w:ascii="Times New Roman" w:eastAsiaTheme="minorHAnsi" w:hAnsi="Times New Roman"/>
                <w:i/>
                <w:kern w:val="0"/>
                <w:sz w:val="28"/>
                <w:szCs w:val="28"/>
                <w:lang w:eastAsia="en-US"/>
              </w:rPr>
              <w:t>+ Những cảm xúc của bản thân trong ngày đầu đến học ở một môi trường mới? (ví dụ: hồi hộp, hào hứng, lo lắng…)</w:t>
            </w:r>
          </w:p>
          <w:p w:rsidR="00507BAB" w:rsidRPr="00507BAB" w:rsidRDefault="00507BAB" w:rsidP="00507BAB">
            <w:pPr>
              <w:widowControl/>
              <w:tabs>
                <w:tab w:val="left" w:pos="284"/>
              </w:tabs>
              <w:spacing w:line="276" w:lineRule="auto"/>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Bước 2: HS thực hiện nhiệm vụ học tập</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HS tiếp nhận, thảo luận trong vòng 5 phút.</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GV quan sát HS thảo luận.</w:t>
            </w:r>
          </w:p>
          <w:p w:rsidR="00507BAB" w:rsidRPr="00507BAB" w:rsidRDefault="00507BAB" w:rsidP="00507BAB">
            <w:pPr>
              <w:widowControl/>
              <w:tabs>
                <w:tab w:val="left" w:pos="284"/>
              </w:tabs>
              <w:spacing w:line="276" w:lineRule="auto"/>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Bước 3: Báo cáo kết quả hoạt động và thảo luận</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GV mời HS chia sẻ trước lớp những cảm xúc ấy của mình.</w:t>
            </w:r>
          </w:p>
          <w:p w:rsidR="00507BAB" w:rsidRPr="00507BAB" w:rsidRDefault="00507BAB" w:rsidP="00507BAB">
            <w:pPr>
              <w:widowControl/>
              <w:tabs>
                <w:tab w:val="left" w:pos="284"/>
              </w:tabs>
              <w:spacing w:line="276" w:lineRule="auto"/>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Bước 4: Đánh giá kết quả, thực hiện nhiệm vụ học tập</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xml:space="preserve">- GV nhận xét, kết luận: </w:t>
            </w:r>
            <w:r w:rsidRPr="00507BAB">
              <w:rPr>
                <w:rFonts w:ascii="Times New Roman" w:eastAsiaTheme="minorHAnsi" w:hAnsi="Times New Roman"/>
                <w:i/>
                <w:kern w:val="0"/>
                <w:sz w:val="28"/>
                <w:szCs w:val="28"/>
                <w:lang w:eastAsia="en-US"/>
              </w:rPr>
              <w:t>Những cảm xúc khi trở thành HS lớp 6 thật đáng trân trọng. Bên cạnh niềm tự hào, háo hức thì cũng xen lẫn những hồi hộp, băn khoăn… Tất cả những cảm xúc ấy cùng là những kỉ niệm đẹp của ngày đầu đến trường sẽ là những kí ức không thể nào quên.</w:t>
            </w:r>
          </w:p>
        </w:tc>
        <w:tc>
          <w:tcPr>
            <w:tcW w:w="4536" w:type="dxa"/>
          </w:tcPr>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b/>
                <w:kern w:val="0"/>
                <w:sz w:val="28"/>
                <w:szCs w:val="28"/>
                <w:lang w:eastAsia="en-US"/>
              </w:rPr>
              <w:t>1.</w:t>
            </w:r>
            <w:r w:rsidRPr="00507BAB">
              <w:rPr>
                <w:rFonts w:ascii="Times New Roman" w:eastAsiaTheme="minorHAnsi" w:hAnsi="Times New Roman"/>
                <w:kern w:val="0"/>
                <w:sz w:val="28"/>
                <w:szCs w:val="28"/>
                <w:lang w:eastAsia="en-US"/>
              </w:rPr>
              <w:t xml:space="preserve"> </w:t>
            </w:r>
            <w:r w:rsidRPr="00507BAB">
              <w:rPr>
                <w:rFonts w:ascii="Times New Roman" w:eastAsiaTheme="minorHAnsi" w:hAnsi="Times New Roman"/>
                <w:b/>
                <w:kern w:val="0"/>
                <w:sz w:val="28"/>
                <w:szCs w:val="28"/>
                <w:lang w:eastAsia="en-US"/>
              </w:rPr>
              <w:t>Cảm xúc khi trở thành học sinh lớp 6</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Vào lớp 6 em cảm thấy vừa vui mừng nhưng cũng rất lo lắng, hồi hộp…</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Cảm xúc của bản thân trong ngày đầu đến môi trường mới: hồi hộp, hào hứng, lo lắng…</w:t>
            </w:r>
          </w:p>
        </w:tc>
      </w:tr>
    </w:tbl>
    <w:p w:rsidR="00507BAB" w:rsidRPr="00507BAB" w:rsidRDefault="00507BAB" w:rsidP="00507BAB">
      <w:pPr>
        <w:widowControl/>
        <w:tabs>
          <w:tab w:val="left" w:pos="284"/>
        </w:tabs>
        <w:spacing w:line="276" w:lineRule="auto"/>
        <w:jc w:val="both"/>
        <w:rPr>
          <w:rFonts w:eastAsiaTheme="minorHAnsi"/>
          <w:b/>
          <w:kern w:val="0"/>
          <w:sz w:val="28"/>
          <w:szCs w:val="28"/>
          <w:lang w:eastAsia="en-US"/>
        </w:rPr>
      </w:pPr>
      <w:r w:rsidRPr="00507BAB">
        <w:rPr>
          <w:rFonts w:eastAsiaTheme="minorHAnsi"/>
          <w:b/>
          <w:kern w:val="0"/>
          <w:sz w:val="28"/>
          <w:szCs w:val="28"/>
          <w:lang w:eastAsia="en-US"/>
        </w:rPr>
        <w:t>Hoạt động 2: Giới thiệu về trường học mới của em</w:t>
      </w:r>
    </w:p>
    <w:p w:rsidR="00507BAB" w:rsidRPr="00507BAB" w:rsidRDefault="00507BAB" w:rsidP="00507BAB">
      <w:pPr>
        <w:widowControl/>
        <w:tabs>
          <w:tab w:val="left" w:pos="284"/>
        </w:tabs>
        <w:spacing w:line="276" w:lineRule="auto"/>
        <w:jc w:val="both"/>
        <w:rPr>
          <w:rFonts w:eastAsiaTheme="minorHAnsi"/>
          <w:kern w:val="0"/>
          <w:sz w:val="28"/>
          <w:szCs w:val="28"/>
          <w:lang w:eastAsia="en-US"/>
        </w:rPr>
      </w:pPr>
      <w:r w:rsidRPr="00507BAB">
        <w:rPr>
          <w:rFonts w:eastAsiaTheme="minorHAnsi"/>
          <w:b/>
          <w:kern w:val="0"/>
          <w:sz w:val="28"/>
          <w:szCs w:val="28"/>
          <w:lang w:eastAsia="en-US"/>
        </w:rPr>
        <w:t xml:space="preserve">a. Mục tiêu: </w:t>
      </w:r>
      <w:r w:rsidRPr="00507BAB">
        <w:rPr>
          <w:rFonts w:eastAsiaTheme="minorHAnsi"/>
          <w:kern w:val="0"/>
          <w:sz w:val="28"/>
          <w:szCs w:val="28"/>
          <w:lang w:eastAsia="en-US"/>
        </w:rPr>
        <w:t>HS giới thiệu về ngôi trường trung học cơ sở mà em đang theo học.</w:t>
      </w:r>
    </w:p>
    <w:p w:rsidR="00507BAB" w:rsidRPr="00507BAB" w:rsidRDefault="00507BAB" w:rsidP="00507BAB">
      <w:pPr>
        <w:widowControl/>
        <w:tabs>
          <w:tab w:val="left" w:pos="284"/>
        </w:tabs>
        <w:spacing w:line="276" w:lineRule="auto"/>
        <w:jc w:val="both"/>
        <w:rPr>
          <w:rFonts w:eastAsiaTheme="minorHAnsi"/>
          <w:kern w:val="0"/>
          <w:sz w:val="28"/>
          <w:szCs w:val="28"/>
          <w:lang w:eastAsia="en-US"/>
        </w:rPr>
      </w:pPr>
      <w:r w:rsidRPr="00507BAB">
        <w:rPr>
          <w:rFonts w:eastAsiaTheme="minorHAnsi"/>
          <w:b/>
          <w:kern w:val="0"/>
          <w:sz w:val="28"/>
          <w:szCs w:val="28"/>
          <w:lang w:eastAsia="en-US"/>
        </w:rPr>
        <w:t xml:space="preserve">b. Nội dung: </w:t>
      </w:r>
      <w:r w:rsidRPr="00507BAB">
        <w:rPr>
          <w:rFonts w:eastAsiaTheme="minorHAnsi"/>
          <w:kern w:val="0"/>
          <w:sz w:val="28"/>
          <w:szCs w:val="28"/>
          <w:lang w:eastAsia="en-US"/>
        </w:rPr>
        <w:t>GV hướng dẫn, HS thảo luận, trả lời câu hỏi.</w:t>
      </w:r>
    </w:p>
    <w:p w:rsidR="00507BAB" w:rsidRPr="00507BAB" w:rsidRDefault="00507BAB" w:rsidP="00507BAB">
      <w:pPr>
        <w:widowControl/>
        <w:tabs>
          <w:tab w:val="left" w:pos="284"/>
        </w:tabs>
        <w:spacing w:line="276" w:lineRule="auto"/>
        <w:jc w:val="both"/>
        <w:rPr>
          <w:rFonts w:eastAsiaTheme="minorHAnsi"/>
          <w:kern w:val="0"/>
          <w:sz w:val="28"/>
          <w:szCs w:val="28"/>
          <w:lang w:eastAsia="en-US"/>
        </w:rPr>
      </w:pPr>
      <w:r w:rsidRPr="00507BAB">
        <w:rPr>
          <w:rFonts w:eastAsiaTheme="minorHAnsi"/>
          <w:b/>
          <w:kern w:val="0"/>
          <w:sz w:val="28"/>
          <w:szCs w:val="28"/>
          <w:lang w:eastAsia="en-US"/>
        </w:rPr>
        <w:t xml:space="preserve">c. Sản phẩm: </w:t>
      </w:r>
      <w:r w:rsidRPr="00507BAB">
        <w:rPr>
          <w:rFonts w:eastAsiaTheme="minorHAnsi"/>
          <w:kern w:val="0"/>
          <w:sz w:val="28"/>
          <w:szCs w:val="28"/>
          <w:lang w:eastAsia="en-US"/>
        </w:rPr>
        <w:t>HS chia sẻ trường học mới.</w:t>
      </w:r>
    </w:p>
    <w:p w:rsidR="00507BAB" w:rsidRPr="00507BAB" w:rsidRDefault="00507BAB" w:rsidP="00507BAB">
      <w:pPr>
        <w:widowControl/>
        <w:tabs>
          <w:tab w:val="left" w:pos="284"/>
        </w:tabs>
        <w:spacing w:line="276" w:lineRule="auto"/>
        <w:jc w:val="both"/>
        <w:rPr>
          <w:rFonts w:eastAsiaTheme="minorHAnsi"/>
          <w:b/>
          <w:kern w:val="0"/>
          <w:sz w:val="28"/>
          <w:szCs w:val="28"/>
          <w:lang w:eastAsia="en-US"/>
        </w:rPr>
      </w:pPr>
      <w:r w:rsidRPr="00507BAB">
        <w:rPr>
          <w:rFonts w:eastAsiaTheme="minorHAnsi"/>
          <w:b/>
          <w:kern w:val="0"/>
          <w:sz w:val="28"/>
          <w:szCs w:val="28"/>
          <w:lang w:eastAsia="en-US"/>
        </w:rPr>
        <w:t xml:space="preserve">d. Tổ chức thực hiện: </w:t>
      </w:r>
    </w:p>
    <w:tbl>
      <w:tblPr>
        <w:tblStyle w:val="TableGrid1"/>
        <w:tblW w:w="0" w:type="auto"/>
        <w:tblInd w:w="108" w:type="dxa"/>
        <w:tblLook w:val="04A0" w:firstRow="1" w:lastRow="0" w:firstColumn="1" w:lastColumn="0" w:noHBand="0" w:noVBand="1"/>
      </w:tblPr>
      <w:tblGrid>
        <w:gridCol w:w="5535"/>
        <w:gridCol w:w="4439"/>
      </w:tblGrid>
      <w:tr w:rsidR="00507BAB" w:rsidRPr="00507BAB" w:rsidTr="003C7D65">
        <w:tc>
          <w:tcPr>
            <w:tcW w:w="5670" w:type="dxa"/>
          </w:tcPr>
          <w:p w:rsidR="00507BAB" w:rsidRPr="00507BAB" w:rsidRDefault="00507BAB" w:rsidP="00507BAB">
            <w:pPr>
              <w:widowControl/>
              <w:tabs>
                <w:tab w:val="left" w:pos="284"/>
              </w:tabs>
              <w:spacing w:line="276" w:lineRule="auto"/>
              <w:jc w:val="center"/>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lastRenderedPageBreak/>
              <w:t>HOẠT ĐỘNG CỦA GV - HS</w:t>
            </w:r>
          </w:p>
        </w:tc>
        <w:tc>
          <w:tcPr>
            <w:tcW w:w="4536" w:type="dxa"/>
          </w:tcPr>
          <w:p w:rsidR="00507BAB" w:rsidRPr="00507BAB" w:rsidRDefault="00507BAB" w:rsidP="00507BAB">
            <w:pPr>
              <w:widowControl/>
              <w:tabs>
                <w:tab w:val="left" w:pos="284"/>
              </w:tabs>
              <w:spacing w:line="276" w:lineRule="auto"/>
              <w:jc w:val="center"/>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DỰ KIẾN SẢN PHẨM</w:t>
            </w:r>
          </w:p>
        </w:tc>
      </w:tr>
      <w:tr w:rsidR="00507BAB" w:rsidRPr="00507BAB" w:rsidTr="003C7D65">
        <w:tc>
          <w:tcPr>
            <w:tcW w:w="5670" w:type="dxa"/>
          </w:tcPr>
          <w:p w:rsidR="00507BAB" w:rsidRPr="00507BAB" w:rsidRDefault="00507BAB" w:rsidP="00507BAB">
            <w:pPr>
              <w:widowControl/>
              <w:tabs>
                <w:tab w:val="left" w:pos="284"/>
              </w:tabs>
              <w:spacing w:line="276" w:lineRule="auto"/>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Bước 1: GV chuyển giao nhiệm vụ học tập</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GV chia nhóm, mỗi nhóm 4 người</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GV cho các nhóm thảo luận và sử dụng sơ đồ tư duy để giới thiệu về ngôi trường trung học cơ sở mà các em đang học.</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xml:space="preserve">- GV hướng dẫn, gợi ý các nhóm HS thảo luận theo các nội dung sau: </w:t>
            </w:r>
          </w:p>
          <w:p w:rsidR="00507BAB" w:rsidRPr="00507BAB" w:rsidRDefault="00507BAB" w:rsidP="00507BAB">
            <w:pPr>
              <w:widowControl/>
              <w:tabs>
                <w:tab w:val="left" w:pos="284"/>
              </w:tabs>
              <w:spacing w:line="276" w:lineRule="auto"/>
              <w:rPr>
                <w:rFonts w:ascii="Times New Roman" w:eastAsiaTheme="minorHAnsi" w:hAnsi="Times New Roman"/>
                <w:i/>
                <w:kern w:val="0"/>
                <w:sz w:val="28"/>
                <w:szCs w:val="28"/>
                <w:lang w:eastAsia="en-US"/>
              </w:rPr>
            </w:pPr>
            <w:r w:rsidRPr="00507BAB">
              <w:rPr>
                <w:rFonts w:ascii="Times New Roman" w:eastAsiaTheme="minorHAnsi" w:hAnsi="Times New Roman"/>
                <w:i/>
                <w:kern w:val="0"/>
                <w:sz w:val="28"/>
                <w:szCs w:val="28"/>
                <w:lang w:eastAsia="en-US"/>
              </w:rPr>
              <w:t>+ Một vài nét cơ bản về lịch sử của trường</w:t>
            </w:r>
          </w:p>
          <w:p w:rsidR="00507BAB" w:rsidRPr="00507BAB" w:rsidRDefault="00507BAB" w:rsidP="00507BAB">
            <w:pPr>
              <w:widowControl/>
              <w:tabs>
                <w:tab w:val="left" w:pos="284"/>
              </w:tabs>
              <w:spacing w:line="276" w:lineRule="auto"/>
              <w:rPr>
                <w:rFonts w:ascii="Times New Roman" w:eastAsiaTheme="minorHAnsi" w:hAnsi="Times New Roman"/>
                <w:i/>
                <w:kern w:val="0"/>
                <w:sz w:val="28"/>
                <w:szCs w:val="28"/>
                <w:lang w:eastAsia="en-US"/>
              </w:rPr>
            </w:pPr>
            <w:r w:rsidRPr="00507BAB">
              <w:rPr>
                <w:rFonts w:ascii="Times New Roman" w:eastAsiaTheme="minorHAnsi" w:hAnsi="Times New Roman"/>
                <w:i/>
                <w:kern w:val="0"/>
                <w:sz w:val="28"/>
                <w:szCs w:val="28"/>
                <w:lang w:eastAsia="en-US"/>
              </w:rPr>
              <w:t>+ Một tả cảnh quan, khuôn viên của nhà trường</w:t>
            </w:r>
          </w:p>
          <w:p w:rsidR="00507BAB" w:rsidRPr="00507BAB" w:rsidRDefault="00507BAB" w:rsidP="00507BAB">
            <w:pPr>
              <w:widowControl/>
              <w:tabs>
                <w:tab w:val="left" w:pos="284"/>
              </w:tabs>
              <w:spacing w:line="276" w:lineRule="auto"/>
              <w:rPr>
                <w:rFonts w:ascii="Times New Roman" w:eastAsiaTheme="minorHAnsi" w:hAnsi="Times New Roman"/>
                <w:i/>
                <w:kern w:val="0"/>
                <w:sz w:val="28"/>
                <w:szCs w:val="28"/>
                <w:lang w:eastAsia="en-US"/>
              </w:rPr>
            </w:pPr>
            <w:r w:rsidRPr="00507BAB">
              <w:rPr>
                <w:rFonts w:ascii="Times New Roman" w:eastAsiaTheme="minorHAnsi" w:hAnsi="Times New Roman"/>
                <w:i/>
                <w:kern w:val="0"/>
                <w:sz w:val="28"/>
                <w:szCs w:val="28"/>
                <w:lang w:eastAsia="en-US"/>
              </w:rPr>
              <w:t>+ Điều gì ở trường làm em ấn tượng nhất?</w:t>
            </w:r>
          </w:p>
          <w:p w:rsidR="00507BAB" w:rsidRPr="00507BAB" w:rsidRDefault="00507BAB" w:rsidP="00507BAB">
            <w:pPr>
              <w:widowControl/>
              <w:tabs>
                <w:tab w:val="left" w:pos="284"/>
              </w:tabs>
              <w:spacing w:line="276" w:lineRule="auto"/>
              <w:rPr>
                <w:rFonts w:ascii="Times New Roman" w:eastAsiaTheme="minorHAnsi" w:hAnsi="Times New Roman"/>
                <w:i/>
                <w:kern w:val="0"/>
                <w:sz w:val="28"/>
                <w:szCs w:val="28"/>
                <w:lang w:eastAsia="en-US"/>
              </w:rPr>
            </w:pPr>
            <w:r w:rsidRPr="00507BAB">
              <w:rPr>
                <w:rFonts w:ascii="Times New Roman" w:eastAsiaTheme="minorHAnsi" w:hAnsi="Times New Roman"/>
                <w:i/>
                <w:kern w:val="0"/>
                <w:sz w:val="28"/>
                <w:szCs w:val="28"/>
                <w:lang w:eastAsia="en-US"/>
              </w:rPr>
              <w:t>+ Những cảm nghĩ, mong muốn về ngôi trường mới?...</w:t>
            </w:r>
          </w:p>
          <w:p w:rsidR="00507BAB" w:rsidRPr="00507BAB" w:rsidRDefault="00507BAB" w:rsidP="00507BAB">
            <w:pPr>
              <w:widowControl/>
              <w:tabs>
                <w:tab w:val="left" w:pos="284"/>
              </w:tabs>
              <w:spacing w:line="276" w:lineRule="auto"/>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Bước 2: HS thực hiện nhiệm vụ học tập</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HS tiếp nhận, thảo luận trong vòng 5 - 7 phút.</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GV quan sát HS thảo luận, hỗ trợ HS khi cần.</w:t>
            </w:r>
          </w:p>
          <w:p w:rsidR="00507BAB" w:rsidRPr="00507BAB" w:rsidRDefault="00507BAB" w:rsidP="00507BAB">
            <w:pPr>
              <w:widowControl/>
              <w:tabs>
                <w:tab w:val="left" w:pos="284"/>
              </w:tabs>
              <w:spacing w:line="276" w:lineRule="auto"/>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Bước 3: Báo cáo kết quả hoạt động và thảo luận</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Kết thúc thời gian thảo luận, GV mời đại diện các nhóm trình bày kết quả thảo luận của nhóm mình trước lớp.</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GV và các bạn HS trong lớp đặt câu hỏi cho nhóm vừa trình bày.</w:t>
            </w:r>
          </w:p>
          <w:p w:rsidR="00507BAB" w:rsidRPr="00507BAB" w:rsidRDefault="00507BAB" w:rsidP="00507BAB">
            <w:pPr>
              <w:widowControl/>
              <w:tabs>
                <w:tab w:val="left" w:pos="284"/>
              </w:tabs>
              <w:spacing w:line="276" w:lineRule="auto"/>
              <w:rPr>
                <w:rFonts w:ascii="Times New Roman" w:eastAsiaTheme="minorHAnsi" w:hAnsi="Times New Roman"/>
                <w:b/>
                <w:kern w:val="0"/>
                <w:sz w:val="28"/>
                <w:szCs w:val="28"/>
                <w:lang w:eastAsia="en-US"/>
              </w:rPr>
            </w:pPr>
            <w:r w:rsidRPr="00507BAB">
              <w:rPr>
                <w:rFonts w:ascii="Times New Roman" w:eastAsiaTheme="minorHAnsi" w:hAnsi="Times New Roman"/>
                <w:b/>
                <w:kern w:val="0"/>
                <w:sz w:val="28"/>
                <w:szCs w:val="28"/>
                <w:lang w:eastAsia="en-US"/>
              </w:rPr>
              <w:t>Bước 4: Đánh giá kết quả, thực hiện nhiệm vụ học tập</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xml:space="preserve">- GV nhận xét, kết luận: </w:t>
            </w:r>
            <w:r w:rsidRPr="00507BAB">
              <w:rPr>
                <w:rFonts w:ascii="Times New Roman" w:eastAsiaTheme="minorHAnsi" w:hAnsi="Times New Roman"/>
                <w:i/>
                <w:kern w:val="0"/>
                <w:sz w:val="28"/>
                <w:szCs w:val="28"/>
                <w:lang w:eastAsia="en-US"/>
              </w:rPr>
              <w:t>Mỗi môi trường đều có truyền thống xây dựng và phát triển cùng với những đặc điểm của riêng mình. Tham gia với hoạt động tìm hiểu nhà trường sẽ giúp các em thêm yêu quý ngôi trường mà mình theo học. Mỗi HS có quyền tự hào về ngôi trường mà các em theo học. Chúng ta cần có những hành động thiết thực góp phần giữ gìn và xây dựng nhà trường.</w:t>
            </w:r>
          </w:p>
        </w:tc>
        <w:tc>
          <w:tcPr>
            <w:tcW w:w="4536" w:type="dxa"/>
          </w:tcPr>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b/>
                <w:kern w:val="0"/>
                <w:sz w:val="28"/>
                <w:szCs w:val="28"/>
                <w:lang w:eastAsia="en-US"/>
              </w:rPr>
              <w:t>2.</w:t>
            </w:r>
            <w:r w:rsidRPr="00507BAB">
              <w:rPr>
                <w:rFonts w:ascii="Times New Roman" w:eastAsiaTheme="minorHAnsi" w:hAnsi="Times New Roman"/>
                <w:kern w:val="0"/>
                <w:sz w:val="28"/>
                <w:szCs w:val="28"/>
                <w:lang w:eastAsia="en-US"/>
              </w:rPr>
              <w:t xml:space="preserve"> </w:t>
            </w:r>
            <w:r w:rsidRPr="00507BAB">
              <w:rPr>
                <w:rFonts w:ascii="Times New Roman" w:eastAsiaTheme="minorHAnsi" w:hAnsi="Times New Roman"/>
                <w:b/>
                <w:kern w:val="0"/>
                <w:sz w:val="28"/>
                <w:szCs w:val="28"/>
                <w:lang w:eastAsia="en-US"/>
              </w:rPr>
              <w:t>Giới thiệu về trường học mới của em</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Lịch sử hình thành của trường.</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Mô tả về trường: địa chỉ trường, các tòa nhà, lớp học, khung cảnh xung quanh trường…</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r w:rsidRPr="00507BAB">
              <w:rPr>
                <w:rFonts w:ascii="Times New Roman" w:eastAsiaTheme="minorHAnsi" w:hAnsi="Times New Roman"/>
                <w:kern w:val="0"/>
                <w:sz w:val="28"/>
                <w:szCs w:val="28"/>
                <w:lang w:eastAsia="en-US"/>
              </w:rPr>
              <w:t>- Những ấn tượng, cảm xúc về ngôi trường mới.</w:t>
            </w:r>
          </w:p>
          <w:p w:rsidR="00507BAB" w:rsidRPr="00507BAB" w:rsidRDefault="00507BAB" w:rsidP="00507BAB">
            <w:pPr>
              <w:widowControl/>
              <w:tabs>
                <w:tab w:val="left" w:pos="284"/>
              </w:tabs>
              <w:spacing w:line="276" w:lineRule="auto"/>
              <w:rPr>
                <w:rFonts w:ascii="Times New Roman" w:eastAsiaTheme="minorHAnsi" w:hAnsi="Times New Roman"/>
                <w:kern w:val="0"/>
                <w:sz w:val="28"/>
                <w:szCs w:val="28"/>
                <w:lang w:eastAsia="en-US"/>
              </w:rPr>
            </w:pPr>
          </w:p>
        </w:tc>
      </w:tr>
    </w:tbl>
    <w:p w:rsidR="006937B3" w:rsidRPr="00507BAB" w:rsidRDefault="006937B3" w:rsidP="00F860FB">
      <w:pPr>
        <w:spacing w:line="360" w:lineRule="auto"/>
        <w:jc w:val="center"/>
        <w:rPr>
          <w:b/>
          <w:sz w:val="28"/>
          <w:szCs w:val="28"/>
        </w:rPr>
      </w:pPr>
    </w:p>
    <w:sectPr w:rsidR="006937B3" w:rsidRPr="00507BAB" w:rsidSect="00C63053">
      <w:footerReference w:type="default" r:id="rId7"/>
      <w:pgSz w:w="11907" w:h="16840" w:code="9"/>
      <w:pgMar w:top="397" w:right="397" w:bottom="397" w:left="1418" w:header="720" w:footer="720" w:gutter="0"/>
      <w:pgNumType w:start="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5CB" w:rsidRDefault="00DB05CB" w:rsidP="00CD5DA9">
      <w:r>
        <w:separator/>
      </w:r>
    </w:p>
  </w:endnote>
  <w:endnote w:type="continuationSeparator" w:id="0">
    <w:p w:rsidR="00DB05CB" w:rsidRDefault="00DB05CB" w:rsidP="00CD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I Times">
    <w:altName w:val="Calibri"/>
    <w:panose1 w:val="00000000000000000000"/>
    <w:charset w:val="00"/>
    <w:family w:val="auto"/>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3233688"/>
      <w:docPartObj>
        <w:docPartGallery w:val="Page Numbers (Bottom of Page)"/>
        <w:docPartUnique/>
      </w:docPartObj>
    </w:sdtPr>
    <w:sdtEndPr>
      <w:rPr>
        <w:noProof/>
      </w:rPr>
    </w:sdtEndPr>
    <w:sdtContent>
      <w:p w:rsidR="00CF4ADE" w:rsidRDefault="006F674D">
        <w:pPr>
          <w:pStyle w:val="Footer"/>
          <w:jc w:val="center"/>
        </w:pPr>
        <w:r>
          <w:fldChar w:fldCharType="begin"/>
        </w:r>
        <w:r>
          <w:instrText xml:space="preserve"> PAGE   \* MERGEFORMAT </w:instrText>
        </w:r>
        <w:r>
          <w:fldChar w:fldCharType="separate"/>
        </w:r>
        <w:r w:rsidR="005A2FE6">
          <w:rPr>
            <w:noProof/>
          </w:rPr>
          <w:t>7</w:t>
        </w:r>
        <w:r>
          <w:rPr>
            <w:noProof/>
          </w:rPr>
          <w:fldChar w:fldCharType="end"/>
        </w:r>
      </w:p>
    </w:sdtContent>
  </w:sdt>
  <w:p w:rsidR="00CF4ADE" w:rsidRDefault="00CF4A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5CB" w:rsidRDefault="00DB05CB" w:rsidP="00CD5DA9">
      <w:r>
        <w:separator/>
      </w:r>
    </w:p>
  </w:footnote>
  <w:footnote w:type="continuationSeparator" w:id="0">
    <w:p w:rsidR="00DB05CB" w:rsidRDefault="00DB05CB" w:rsidP="00CD5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lvl w:ilvl="0">
      <w:start w:val="1"/>
      <w:numFmt w:val="upperLetter"/>
      <w:suff w:val="space"/>
      <w:lvlText w:val="%1."/>
      <w:lvlJc w:val="left"/>
    </w:lvl>
  </w:abstractNum>
  <w:abstractNum w:abstractNumId="1">
    <w:nsid w:val="00000010"/>
    <w:multiLevelType w:val="singleLevel"/>
    <w:tmpl w:val="00000010"/>
    <w:lvl w:ilvl="0">
      <w:start w:val="1"/>
      <w:numFmt w:val="upperLetter"/>
      <w:suff w:val="space"/>
      <w:lvlText w:val="%1."/>
      <w:lvlJc w:val="left"/>
    </w:lvl>
  </w:abstractNum>
  <w:abstractNum w:abstractNumId="2">
    <w:nsid w:val="00000011"/>
    <w:multiLevelType w:val="singleLevel"/>
    <w:tmpl w:val="00000011"/>
    <w:lvl w:ilvl="0">
      <w:start w:val="1"/>
      <w:numFmt w:val="upperLetter"/>
      <w:suff w:val="space"/>
      <w:lvlText w:val="%1."/>
      <w:lvlJc w:val="left"/>
    </w:lvl>
  </w:abstractNum>
  <w:abstractNum w:abstractNumId="3">
    <w:nsid w:val="00000012"/>
    <w:multiLevelType w:val="singleLevel"/>
    <w:tmpl w:val="00000012"/>
    <w:lvl w:ilvl="0">
      <w:start w:val="1"/>
      <w:numFmt w:val="upperLetter"/>
      <w:suff w:val="space"/>
      <w:lvlText w:val="%1."/>
      <w:lvlJc w:val="left"/>
    </w:lvl>
  </w:abstractNum>
  <w:abstractNum w:abstractNumId="4">
    <w:nsid w:val="00000021"/>
    <w:multiLevelType w:val="singleLevel"/>
    <w:tmpl w:val="00000021"/>
    <w:lvl w:ilvl="0">
      <w:start w:val="1"/>
      <w:numFmt w:val="upperLetter"/>
      <w:suff w:val="space"/>
      <w:lvlText w:val="%1."/>
      <w:lvlJc w:val="left"/>
    </w:lvl>
  </w:abstractNum>
  <w:abstractNum w:abstractNumId="5">
    <w:nsid w:val="00000028"/>
    <w:multiLevelType w:val="singleLevel"/>
    <w:tmpl w:val="00000028"/>
    <w:lvl w:ilvl="0">
      <w:start w:val="1"/>
      <w:numFmt w:val="lowerLetter"/>
      <w:suff w:val="space"/>
      <w:lvlText w:val="%1."/>
      <w:lvlJc w:val="left"/>
    </w:lvl>
  </w:abstractNum>
  <w:abstractNum w:abstractNumId="6">
    <w:nsid w:val="0000002D"/>
    <w:multiLevelType w:val="singleLevel"/>
    <w:tmpl w:val="0000002D"/>
    <w:lvl w:ilvl="0">
      <w:start w:val="1"/>
      <w:numFmt w:val="decimal"/>
      <w:suff w:val="space"/>
      <w:lvlText w:val="%1."/>
      <w:lvlJc w:val="left"/>
    </w:lvl>
  </w:abstractNum>
  <w:abstractNum w:abstractNumId="7">
    <w:nsid w:val="00000034"/>
    <w:multiLevelType w:val="multilevel"/>
    <w:tmpl w:val="00000034"/>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0000035"/>
    <w:multiLevelType w:val="multilevel"/>
    <w:tmpl w:val="000000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00000038"/>
    <w:multiLevelType w:val="multilevel"/>
    <w:tmpl w:val="000000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0000003B"/>
    <w:multiLevelType w:val="singleLevel"/>
    <w:tmpl w:val="0000003B"/>
    <w:lvl w:ilvl="0">
      <w:start w:val="1"/>
      <w:numFmt w:val="upperLetter"/>
      <w:suff w:val="space"/>
      <w:lvlText w:val="%1."/>
      <w:lvlJc w:val="left"/>
    </w:lvl>
  </w:abstractNum>
  <w:abstractNum w:abstractNumId="11">
    <w:nsid w:val="1EA308BB"/>
    <w:multiLevelType w:val="hybridMultilevel"/>
    <w:tmpl w:val="E26018A8"/>
    <w:lvl w:ilvl="0" w:tplc="26E8FE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7D609E"/>
    <w:multiLevelType w:val="hybridMultilevel"/>
    <w:tmpl w:val="F7C02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FB4025"/>
    <w:multiLevelType w:val="hybridMultilevel"/>
    <w:tmpl w:val="31C47C4E"/>
    <w:lvl w:ilvl="0" w:tplc="042A0001">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4">
    <w:nsid w:val="643C289D"/>
    <w:multiLevelType w:val="hybridMultilevel"/>
    <w:tmpl w:val="F508C21C"/>
    <w:lvl w:ilvl="0" w:tplc="5754A0C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2745D2"/>
    <w:multiLevelType w:val="hybridMultilevel"/>
    <w:tmpl w:val="BA40D784"/>
    <w:lvl w:ilvl="0" w:tplc="042A0001">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start w:val="1"/>
      <w:numFmt w:val="bullet"/>
      <w:lvlText w:val=""/>
      <w:lvlJc w:val="left"/>
      <w:pPr>
        <w:ind w:left="1800" w:hanging="360"/>
      </w:pPr>
      <w:rPr>
        <w:rFonts w:ascii="Wingdings" w:hAnsi="Wingdings" w:hint="default"/>
      </w:rPr>
    </w:lvl>
    <w:lvl w:ilvl="3" w:tplc="042A0001">
      <w:start w:val="1"/>
      <w:numFmt w:val="bullet"/>
      <w:lvlText w:val=""/>
      <w:lvlJc w:val="left"/>
      <w:pPr>
        <w:ind w:left="2520" w:hanging="360"/>
      </w:pPr>
      <w:rPr>
        <w:rFonts w:ascii="Symbol" w:hAnsi="Symbol" w:hint="default"/>
      </w:rPr>
    </w:lvl>
    <w:lvl w:ilvl="4" w:tplc="042A0003">
      <w:start w:val="1"/>
      <w:numFmt w:val="bullet"/>
      <w:lvlText w:val="o"/>
      <w:lvlJc w:val="left"/>
      <w:pPr>
        <w:ind w:left="3240" w:hanging="360"/>
      </w:pPr>
      <w:rPr>
        <w:rFonts w:ascii="Courier New" w:hAnsi="Courier New" w:cs="Courier New" w:hint="default"/>
      </w:rPr>
    </w:lvl>
    <w:lvl w:ilvl="5" w:tplc="042A0005">
      <w:start w:val="1"/>
      <w:numFmt w:val="bullet"/>
      <w:lvlText w:val=""/>
      <w:lvlJc w:val="left"/>
      <w:pPr>
        <w:ind w:left="3960" w:hanging="360"/>
      </w:pPr>
      <w:rPr>
        <w:rFonts w:ascii="Wingdings" w:hAnsi="Wingdings" w:hint="default"/>
      </w:rPr>
    </w:lvl>
    <w:lvl w:ilvl="6" w:tplc="042A0001">
      <w:start w:val="1"/>
      <w:numFmt w:val="bullet"/>
      <w:lvlText w:val=""/>
      <w:lvlJc w:val="left"/>
      <w:pPr>
        <w:ind w:left="4680" w:hanging="360"/>
      </w:pPr>
      <w:rPr>
        <w:rFonts w:ascii="Symbol" w:hAnsi="Symbol" w:hint="default"/>
      </w:rPr>
    </w:lvl>
    <w:lvl w:ilvl="7" w:tplc="042A0003">
      <w:start w:val="1"/>
      <w:numFmt w:val="bullet"/>
      <w:lvlText w:val="o"/>
      <w:lvlJc w:val="left"/>
      <w:pPr>
        <w:ind w:left="5400" w:hanging="360"/>
      </w:pPr>
      <w:rPr>
        <w:rFonts w:ascii="Courier New" w:hAnsi="Courier New" w:cs="Courier New" w:hint="default"/>
      </w:rPr>
    </w:lvl>
    <w:lvl w:ilvl="8" w:tplc="042A0005">
      <w:start w:val="1"/>
      <w:numFmt w:val="bullet"/>
      <w:lvlText w:val=""/>
      <w:lvlJc w:val="left"/>
      <w:pPr>
        <w:ind w:left="6120" w:hanging="360"/>
      </w:pPr>
      <w:rPr>
        <w:rFonts w:ascii="Wingdings" w:hAnsi="Wingdings" w:hint="default"/>
      </w:rPr>
    </w:lvl>
  </w:abstractNum>
  <w:abstractNum w:abstractNumId="16">
    <w:nsid w:val="7E3C0838"/>
    <w:multiLevelType w:val="multilevel"/>
    <w:tmpl w:val="D59C7B92"/>
    <w:lvl w:ilvl="0">
      <w:start w:val="1"/>
      <w:numFmt w:val="upperRoman"/>
      <w:lvlText w:val="%1."/>
      <w:lvlJc w:val="left"/>
      <w:pPr>
        <w:ind w:left="720" w:hanging="360"/>
      </w:pPr>
      <w:rPr>
        <w:rFonts w:ascii="Times New Roman" w:eastAsiaTheme="minorHAnsi" w:hAnsi="Times New Roman" w:cstheme="minorBidi"/>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6"/>
  </w:num>
  <w:num w:numId="3">
    <w:abstractNumId w:val="5"/>
  </w:num>
  <w:num w:numId="4">
    <w:abstractNumId w:val="9"/>
  </w:num>
  <w:num w:numId="5">
    <w:abstractNumId w:val="8"/>
  </w:num>
  <w:num w:numId="6">
    <w:abstractNumId w:val="0"/>
  </w:num>
  <w:num w:numId="7">
    <w:abstractNumId w:val="4"/>
  </w:num>
  <w:num w:numId="8">
    <w:abstractNumId w:val="2"/>
  </w:num>
  <w:num w:numId="9">
    <w:abstractNumId w:val="1"/>
  </w:num>
  <w:num w:numId="10">
    <w:abstractNumId w:val="10"/>
  </w:num>
  <w:num w:numId="11">
    <w:abstractNumId w:val="3"/>
  </w:num>
  <w:num w:numId="12">
    <w:abstractNumId w:val="12"/>
  </w:num>
  <w:num w:numId="13">
    <w:abstractNumId w:val="13"/>
  </w:num>
  <w:num w:numId="14">
    <w:abstractNumId w:val="15"/>
  </w:num>
  <w:num w:numId="15">
    <w:abstractNumId w:val="11"/>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E68"/>
    <w:rsid w:val="000667AC"/>
    <w:rsid w:val="00070DEA"/>
    <w:rsid w:val="00096606"/>
    <w:rsid w:val="001D5D0D"/>
    <w:rsid w:val="001E1520"/>
    <w:rsid w:val="00332576"/>
    <w:rsid w:val="00380E89"/>
    <w:rsid w:val="003B59D6"/>
    <w:rsid w:val="003C280F"/>
    <w:rsid w:val="003D1E31"/>
    <w:rsid w:val="00466E68"/>
    <w:rsid w:val="0050197C"/>
    <w:rsid w:val="005057E2"/>
    <w:rsid w:val="00507BAB"/>
    <w:rsid w:val="005A2FE6"/>
    <w:rsid w:val="005E0209"/>
    <w:rsid w:val="00610DA5"/>
    <w:rsid w:val="00644CAD"/>
    <w:rsid w:val="00645336"/>
    <w:rsid w:val="006937B3"/>
    <w:rsid w:val="006F674D"/>
    <w:rsid w:val="00736ABD"/>
    <w:rsid w:val="00740F1A"/>
    <w:rsid w:val="0078138D"/>
    <w:rsid w:val="007952F7"/>
    <w:rsid w:val="007C0956"/>
    <w:rsid w:val="007E3760"/>
    <w:rsid w:val="00803128"/>
    <w:rsid w:val="008805BF"/>
    <w:rsid w:val="0089454B"/>
    <w:rsid w:val="008B5398"/>
    <w:rsid w:val="008D1F9F"/>
    <w:rsid w:val="008F7E56"/>
    <w:rsid w:val="00923EB5"/>
    <w:rsid w:val="00B9411A"/>
    <w:rsid w:val="00BF01AA"/>
    <w:rsid w:val="00C63053"/>
    <w:rsid w:val="00C76415"/>
    <w:rsid w:val="00CD5DA9"/>
    <w:rsid w:val="00CF4ADE"/>
    <w:rsid w:val="00CF5871"/>
    <w:rsid w:val="00D77F60"/>
    <w:rsid w:val="00DA0E51"/>
    <w:rsid w:val="00DB05CB"/>
    <w:rsid w:val="00DE7477"/>
    <w:rsid w:val="00E61400"/>
    <w:rsid w:val="00EE66CE"/>
    <w:rsid w:val="00EF6B81"/>
    <w:rsid w:val="00F268D4"/>
    <w:rsid w:val="00F47992"/>
    <w:rsid w:val="00F7082B"/>
    <w:rsid w:val="00F860FB"/>
    <w:rsid w:val="00F87302"/>
    <w:rsid w:val="00FC78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CC6F0D-5235-4DE6-A61A-588B9AC68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E68"/>
    <w:pPr>
      <w:widowControl w:val="0"/>
      <w:spacing w:after="0" w:line="240" w:lineRule="auto"/>
    </w:pPr>
    <w:rPr>
      <w:rFonts w:eastAsia="SimSu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6E68"/>
    <w:rPr>
      <w:color w:val="0000FF"/>
      <w:u w:val="single"/>
    </w:rPr>
  </w:style>
  <w:style w:type="paragraph" w:customStyle="1" w:styleId="msonormal0">
    <w:name w:val="msonormal"/>
    <w:basedOn w:val="Normal"/>
    <w:rsid w:val="00466E68"/>
    <w:pPr>
      <w:spacing w:before="100" w:beforeAutospacing="1" w:after="100" w:afterAutospacing="1"/>
    </w:pPr>
  </w:style>
  <w:style w:type="paragraph" w:customStyle="1" w:styleId="NormalWeb858D7CFB-ED40-4347-BF05-701D383B685F858D7CFB-ED40-4347-BF05-701D383B685F">
    <w:name w:val="Normal (Web){858D7CFB-ED40-4347-BF05-701D383B685F}{858D7CFB-ED40-4347-BF05-701D383B685F}"/>
    <w:basedOn w:val="Normal"/>
    <w:rsid w:val="00466E68"/>
    <w:pPr>
      <w:spacing w:before="100" w:beforeAutospacing="1" w:after="100" w:afterAutospacing="1"/>
    </w:pPr>
  </w:style>
  <w:style w:type="paragraph" w:styleId="ListParagraph">
    <w:name w:val="List Paragraph"/>
    <w:basedOn w:val="Normal"/>
    <w:uiPriority w:val="34"/>
    <w:qFormat/>
    <w:rsid w:val="00466E68"/>
    <w:pPr>
      <w:ind w:left="1440" w:hanging="360"/>
    </w:pPr>
    <w:rPr>
      <w:rFonts w:ascii="VNI Times" w:eastAsia="Calibri" w:hAnsi="VNI Times"/>
      <w:sz w:val="22"/>
      <w:szCs w:val="28"/>
    </w:rPr>
  </w:style>
  <w:style w:type="character" w:styleId="FollowedHyperlink">
    <w:name w:val="FollowedHyperlink"/>
    <w:basedOn w:val="DefaultParagraphFont"/>
    <w:uiPriority w:val="99"/>
    <w:semiHidden/>
    <w:unhideWhenUsed/>
    <w:rsid w:val="00466E68"/>
    <w:rPr>
      <w:color w:val="800080" w:themeColor="followedHyperlink"/>
      <w:u w:val="single"/>
    </w:rPr>
  </w:style>
  <w:style w:type="paragraph" w:styleId="BalloonText">
    <w:name w:val="Balloon Text"/>
    <w:basedOn w:val="Normal"/>
    <w:link w:val="BalloonTextChar"/>
    <w:uiPriority w:val="99"/>
    <w:semiHidden/>
    <w:unhideWhenUsed/>
    <w:rsid w:val="00466E68"/>
    <w:rPr>
      <w:rFonts w:ascii="Tahoma" w:hAnsi="Tahoma" w:cs="Tahoma"/>
      <w:sz w:val="16"/>
      <w:szCs w:val="16"/>
    </w:rPr>
  </w:style>
  <w:style w:type="character" w:customStyle="1" w:styleId="BalloonTextChar">
    <w:name w:val="Balloon Text Char"/>
    <w:basedOn w:val="DefaultParagraphFont"/>
    <w:link w:val="BalloonText"/>
    <w:uiPriority w:val="99"/>
    <w:semiHidden/>
    <w:rsid w:val="00466E68"/>
    <w:rPr>
      <w:rFonts w:ascii="Tahoma" w:eastAsia="SimSun" w:hAnsi="Tahoma" w:cs="Tahoma"/>
      <w:kern w:val="2"/>
      <w:sz w:val="16"/>
      <w:szCs w:val="16"/>
      <w:lang w:eastAsia="zh-CN"/>
    </w:rPr>
  </w:style>
  <w:style w:type="table" w:styleId="TableGrid">
    <w:name w:val="Table Grid"/>
    <w:basedOn w:val="TableNormal"/>
    <w:uiPriority w:val="59"/>
    <w:rsid w:val="00645336"/>
    <w:pPr>
      <w:spacing w:after="0" w:line="240" w:lineRule="auto"/>
    </w:pPr>
    <w:rPr>
      <w:rFonts w:asciiTheme="minorHAnsi" w:eastAsiaTheme="minorEastAsia" w:hAnsiTheme="minorHAns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D5DA9"/>
    <w:pPr>
      <w:tabs>
        <w:tab w:val="center" w:pos="4680"/>
        <w:tab w:val="right" w:pos="9360"/>
      </w:tabs>
    </w:pPr>
  </w:style>
  <w:style w:type="character" w:customStyle="1" w:styleId="HeaderChar">
    <w:name w:val="Header Char"/>
    <w:basedOn w:val="DefaultParagraphFont"/>
    <w:link w:val="Header"/>
    <w:uiPriority w:val="99"/>
    <w:rsid w:val="00CD5DA9"/>
    <w:rPr>
      <w:rFonts w:eastAsia="SimSun" w:cs="Times New Roman"/>
      <w:kern w:val="2"/>
      <w:sz w:val="24"/>
      <w:szCs w:val="20"/>
      <w:lang w:eastAsia="zh-CN"/>
    </w:rPr>
  </w:style>
  <w:style w:type="paragraph" w:styleId="Footer">
    <w:name w:val="footer"/>
    <w:basedOn w:val="Normal"/>
    <w:link w:val="FooterChar"/>
    <w:uiPriority w:val="99"/>
    <w:unhideWhenUsed/>
    <w:rsid w:val="00CD5DA9"/>
    <w:pPr>
      <w:tabs>
        <w:tab w:val="center" w:pos="4680"/>
        <w:tab w:val="right" w:pos="9360"/>
      </w:tabs>
    </w:pPr>
  </w:style>
  <w:style w:type="character" w:customStyle="1" w:styleId="FooterChar">
    <w:name w:val="Footer Char"/>
    <w:basedOn w:val="DefaultParagraphFont"/>
    <w:link w:val="Footer"/>
    <w:uiPriority w:val="99"/>
    <w:rsid w:val="00CD5DA9"/>
    <w:rPr>
      <w:rFonts w:eastAsia="SimSun" w:cs="Times New Roman"/>
      <w:kern w:val="2"/>
      <w:sz w:val="24"/>
      <w:szCs w:val="20"/>
      <w:lang w:eastAsia="zh-CN"/>
    </w:rPr>
  </w:style>
  <w:style w:type="character" w:customStyle="1" w:styleId="apple-converted-space">
    <w:name w:val="apple-converted-space"/>
    <w:basedOn w:val="DefaultParagraphFont"/>
    <w:rsid w:val="00FC7859"/>
  </w:style>
  <w:style w:type="paragraph" w:styleId="NormalWeb">
    <w:name w:val="Normal (Web)"/>
    <w:basedOn w:val="Normal"/>
    <w:uiPriority w:val="99"/>
    <w:unhideWhenUsed/>
    <w:rsid w:val="00644CAD"/>
    <w:pPr>
      <w:widowControl/>
      <w:spacing w:before="100" w:beforeAutospacing="1" w:after="100" w:afterAutospacing="1"/>
    </w:pPr>
    <w:rPr>
      <w:rFonts w:eastAsia="Times New Roman"/>
      <w:kern w:val="0"/>
      <w:szCs w:val="24"/>
      <w:lang w:eastAsia="en-US"/>
    </w:rPr>
  </w:style>
  <w:style w:type="table" w:customStyle="1" w:styleId="TableGrid1">
    <w:name w:val="Table Grid1"/>
    <w:basedOn w:val="TableNormal"/>
    <w:next w:val="TableGrid"/>
    <w:uiPriority w:val="59"/>
    <w:rsid w:val="00507BAB"/>
    <w:pPr>
      <w:spacing w:after="0" w:line="240" w:lineRule="auto"/>
    </w:pPr>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QMC</dc:creator>
  <cp:lastModifiedBy>PC</cp:lastModifiedBy>
  <cp:revision>7</cp:revision>
  <cp:lastPrinted>2021-09-04T05:02:00Z</cp:lastPrinted>
  <dcterms:created xsi:type="dcterms:W3CDTF">2022-09-12T14:29:00Z</dcterms:created>
  <dcterms:modified xsi:type="dcterms:W3CDTF">2023-08-17T02:38:00Z</dcterms:modified>
</cp:coreProperties>
</file>